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7557212" name="019f372d-f1c6-73e4-b0de-3fdf764e02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4866647" name="019f372d-f1c6-73e4-b0de-3fdf764e02a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6644176" name="019f372e-10c3-7b92-9507-5d2e798e68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25575" name="019f372e-10c3-7b92-9507-5d2e798e68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